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E014" w14:textId="77777777" w:rsidR="004C6E88" w:rsidRDefault="004C6E88" w:rsidP="004C6E88">
      <w:r>
        <w:rPr>
          <w:sz w:val="22"/>
        </w:rPr>
        <w:t>Name: _____________________________________________</w:t>
      </w:r>
    </w:p>
    <w:p w14:paraId="3D857EBA" w14:textId="77777777" w:rsidR="004C6E88" w:rsidRDefault="004C6E88">
      <w:pPr>
        <w:pStyle w:val="Title"/>
        <w:pBdr>
          <w:bottom w:val="none" w:sz="8" w:space="1" w:color="4472C4"/>
        </w:pBdr>
        <w:spacing w:after="80" w:line="288" w:lineRule="auto"/>
        <w:rPr>
          <w:rFonts w:ascii="Aptos Display" w:hAnsi="Aptos Display"/>
        </w:rPr>
      </w:pPr>
    </w:p>
    <w:p w14:paraId="6CE50B28" w14:textId="2DEB78C9" w:rsidR="00997F3A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5-1 Introduction to SQL Using R - Answer Sheet</w:t>
      </w:r>
    </w:p>
    <w:p w14:paraId="29E9F5F1" w14:textId="77777777" w:rsidR="00997F3A" w:rsidRDefault="00000000">
      <w:pPr>
        <w:pStyle w:val="Heading1"/>
        <w:spacing w:after="240"/>
      </w:pPr>
      <w:r>
        <w:rPr>
          <w:rFonts w:ascii="Aptos Display" w:hAnsi="Aptos Display"/>
        </w:rPr>
        <w:t>Questions</w:t>
      </w:r>
    </w:p>
    <w:p w14:paraId="0F8CF47F" w14:textId="77777777" w:rsidR="00997F3A" w:rsidRDefault="00000000">
      <w:pPr>
        <w:spacing w:after="120" w:line="276" w:lineRule="auto"/>
      </w:pPr>
      <w:r>
        <w:rPr>
          <w:b/>
        </w:rPr>
        <w:t>1.</w:t>
      </w:r>
      <w:r>
        <w:t xml:space="preserve"> Write a SQL query to display all columns from the employees table and show the output.</w:t>
      </w:r>
    </w:p>
    <w:p w14:paraId="2D8C6CBA" w14:textId="77777777" w:rsidR="00997F3A" w:rsidRDefault="00997F3A">
      <w:pPr>
        <w:spacing w:after="120" w:line="276" w:lineRule="auto"/>
      </w:pPr>
    </w:p>
    <w:p w14:paraId="7F33E512" w14:textId="77777777" w:rsidR="00997F3A" w:rsidRDefault="00997F3A">
      <w:pPr>
        <w:spacing w:after="240" w:line="276" w:lineRule="auto"/>
      </w:pPr>
    </w:p>
    <w:p w14:paraId="04E7EB03" w14:textId="77777777" w:rsidR="00997F3A" w:rsidRDefault="00000000">
      <w:pPr>
        <w:spacing w:after="120" w:line="276" w:lineRule="auto"/>
      </w:pPr>
      <w:r>
        <w:rPr>
          <w:b/>
        </w:rPr>
        <w:t>2.</w:t>
      </w:r>
      <w:r>
        <w:t xml:space="preserve"> Write a SQL query to display only the Name and Score columns and show the output.</w:t>
      </w:r>
    </w:p>
    <w:p w14:paraId="502F9526" w14:textId="77777777" w:rsidR="00997F3A" w:rsidRDefault="00997F3A">
      <w:pPr>
        <w:spacing w:after="120" w:line="276" w:lineRule="auto"/>
      </w:pPr>
    </w:p>
    <w:p w14:paraId="4C79C273" w14:textId="77777777" w:rsidR="00997F3A" w:rsidRDefault="00997F3A">
      <w:pPr>
        <w:spacing w:after="240" w:line="276" w:lineRule="auto"/>
      </w:pPr>
    </w:p>
    <w:p w14:paraId="762581FA" w14:textId="77777777" w:rsidR="00997F3A" w:rsidRDefault="00000000">
      <w:pPr>
        <w:spacing w:after="120" w:line="276" w:lineRule="auto"/>
      </w:pPr>
      <w:r>
        <w:rPr>
          <w:b/>
        </w:rPr>
        <w:t>3.</w:t>
      </w:r>
      <w:r>
        <w:t xml:space="preserve"> Write a SQL query to sort employees by Salary in descending order and show the output.</w:t>
      </w:r>
    </w:p>
    <w:p w14:paraId="17F8499C" w14:textId="77777777" w:rsidR="00997F3A" w:rsidRDefault="00997F3A">
      <w:pPr>
        <w:spacing w:after="120" w:line="276" w:lineRule="auto"/>
      </w:pPr>
    </w:p>
    <w:p w14:paraId="2B2CADD4" w14:textId="77777777" w:rsidR="00997F3A" w:rsidRDefault="00997F3A">
      <w:pPr>
        <w:spacing w:after="240" w:line="276" w:lineRule="auto"/>
      </w:pPr>
    </w:p>
    <w:p w14:paraId="6C1574C8" w14:textId="77777777" w:rsidR="00997F3A" w:rsidRDefault="00000000">
      <w:pPr>
        <w:spacing w:after="120" w:line="276" w:lineRule="auto"/>
      </w:pPr>
      <w:r>
        <w:rPr>
          <w:b/>
        </w:rPr>
        <w:t>4.</w:t>
      </w:r>
      <w:r>
        <w:t xml:space="preserve"> Write a SQL query to sort employees by Age in ascending order and show the output.</w:t>
      </w:r>
    </w:p>
    <w:p w14:paraId="0E2E0389" w14:textId="77777777" w:rsidR="00997F3A" w:rsidRDefault="00997F3A">
      <w:pPr>
        <w:spacing w:after="120" w:line="276" w:lineRule="auto"/>
      </w:pPr>
    </w:p>
    <w:p w14:paraId="164A6162" w14:textId="77777777" w:rsidR="00997F3A" w:rsidRDefault="00997F3A">
      <w:pPr>
        <w:spacing w:after="240" w:line="276" w:lineRule="auto"/>
      </w:pPr>
    </w:p>
    <w:p w14:paraId="3E86B26F" w14:textId="77777777" w:rsidR="00997F3A" w:rsidRDefault="00000000">
      <w:pPr>
        <w:spacing w:after="120" w:line="276" w:lineRule="auto"/>
      </w:pPr>
      <w:r>
        <w:rPr>
          <w:b/>
        </w:rPr>
        <w:t>5.</w:t>
      </w:r>
      <w:r>
        <w:t xml:space="preserve"> Write a SQL query to calculate the average Score of all employees and show the output.</w:t>
      </w:r>
    </w:p>
    <w:p w14:paraId="50783140" w14:textId="77777777" w:rsidR="00997F3A" w:rsidRDefault="00997F3A">
      <w:pPr>
        <w:spacing w:after="120" w:line="276" w:lineRule="auto"/>
      </w:pPr>
    </w:p>
    <w:p w14:paraId="2E0657CA" w14:textId="77777777" w:rsidR="00997F3A" w:rsidRDefault="00997F3A">
      <w:pPr>
        <w:spacing w:after="240" w:line="276" w:lineRule="auto"/>
      </w:pPr>
    </w:p>
    <w:p w14:paraId="4462BDAB" w14:textId="77777777" w:rsidR="00997F3A" w:rsidRDefault="00000000">
      <w:pPr>
        <w:spacing w:after="120" w:line="276" w:lineRule="auto"/>
      </w:pPr>
      <w:r>
        <w:rPr>
          <w:b/>
        </w:rPr>
        <w:t>6.</w:t>
      </w:r>
      <w:r>
        <w:t xml:space="preserve"> Write a SQL query to calculate the total Salary paid to all employees and show the output.</w:t>
      </w:r>
    </w:p>
    <w:p w14:paraId="1B13286F" w14:textId="77777777" w:rsidR="00997F3A" w:rsidRDefault="00997F3A">
      <w:pPr>
        <w:spacing w:after="120" w:line="276" w:lineRule="auto"/>
      </w:pPr>
    </w:p>
    <w:p w14:paraId="4902DF99" w14:textId="77777777" w:rsidR="00997F3A" w:rsidRDefault="00997F3A">
      <w:pPr>
        <w:spacing w:after="240" w:line="276" w:lineRule="auto"/>
      </w:pPr>
    </w:p>
    <w:p w14:paraId="0E48D00B" w14:textId="77777777" w:rsidR="00997F3A" w:rsidRDefault="00000000">
      <w:pPr>
        <w:spacing w:after="120" w:line="276" w:lineRule="auto"/>
      </w:pPr>
      <w:r>
        <w:rPr>
          <w:b/>
        </w:rPr>
        <w:t>7.</w:t>
      </w:r>
      <w:r>
        <w:t xml:space="preserve"> Write a SQL query to count the total number of employees in the dataset and show the output.</w:t>
      </w:r>
    </w:p>
    <w:p w14:paraId="1A61F936" w14:textId="77777777" w:rsidR="00997F3A" w:rsidRDefault="00997F3A">
      <w:pPr>
        <w:spacing w:after="120" w:line="276" w:lineRule="auto"/>
      </w:pPr>
    </w:p>
    <w:p w14:paraId="3BA23D79" w14:textId="77777777" w:rsidR="00997F3A" w:rsidRDefault="00997F3A">
      <w:pPr>
        <w:spacing w:after="240" w:line="276" w:lineRule="auto"/>
      </w:pPr>
    </w:p>
    <w:p w14:paraId="5A1D0EEA" w14:textId="77777777" w:rsidR="00997F3A" w:rsidRDefault="00000000">
      <w:pPr>
        <w:spacing w:after="120" w:line="276" w:lineRule="auto"/>
      </w:pPr>
      <w:r>
        <w:rPr>
          <w:b/>
        </w:rPr>
        <w:lastRenderedPageBreak/>
        <w:t>8.</w:t>
      </w:r>
      <w:r>
        <w:t xml:space="preserve"> Write a SQL query to count how many unique departments exist and show the output.</w:t>
      </w:r>
    </w:p>
    <w:p w14:paraId="27D21D8C" w14:textId="77777777" w:rsidR="00997F3A" w:rsidRDefault="00997F3A">
      <w:pPr>
        <w:spacing w:after="120" w:line="276" w:lineRule="auto"/>
      </w:pPr>
    </w:p>
    <w:p w14:paraId="42C444F9" w14:textId="77777777" w:rsidR="00997F3A" w:rsidRDefault="00997F3A">
      <w:pPr>
        <w:spacing w:after="240" w:line="276" w:lineRule="auto"/>
      </w:pPr>
    </w:p>
    <w:p w14:paraId="7E96D860" w14:textId="77777777" w:rsidR="00997F3A" w:rsidRDefault="00000000">
      <w:pPr>
        <w:spacing w:after="120" w:line="276" w:lineRule="auto"/>
      </w:pPr>
      <w:r>
        <w:rPr>
          <w:b/>
        </w:rPr>
        <w:t>9.</w:t>
      </w:r>
      <w:r>
        <w:t xml:space="preserve"> Write a SQL query to return all employees with a Score greater than 90 and show the output.</w:t>
      </w:r>
    </w:p>
    <w:p w14:paraId="7BF7C57F" w14:textId="77777777" w:rsidR="00997F3A" w:rsidRDefault="00997F3A">
      <w:pPr>
        <w:spacing w:after="120" w:line="276" w:lineRule="auto"/>
      </w:pPr>
    </w:p>
    <w:p w14:paraId="6B608542" w14:textId="77777777" w:rsidR="00997F3A" w:rsidRDefault="00997F3A">
      <w:pPr>
        <w:spacing w:after="240" w:line="276" w:lineRule="auto"/>
      </w:pPr>
    </w:p>
    <w:p w14:paraId="70E51302" w14:textId="77777777" w:rsidR="00997F3A" w:rsidRDefault="00000000">
      <w:pPr>
        <w:spacing w:after="120" w:line="276" w:lineRule="auto"/>
      </w:pPr>
      <w:r>
        <w:rPr>
          <w:b/>
        </w:rPr>
        <w:t>10.</w:t>
      </w:r>
      <w:r>
        <w:t xml:space="preserve"> Write a SQL query to find the highest Salary in the dataset and show the output.</w:t>
      </w:r>
    </w:p>
    <w:p w14:paraId="1F17326F" w14:textId="77777777" w:rsidR="00997F3A" w:rsidRDefault="00997F3A">
      <w:pPr>
        <w:spacing w:after="120" w:line="276" w:lineRule="auto"/>
      </w:pPr>
    </w:p>
    <w:p w14:paraId="57F685CB" w14:textId="77777777" w:rsidR="00997F3A" w:rsidRDefault="00997F3A">
      <w:pPr>
        <w:spacing w:after="240" w:line="276" w:lineRule="auto"/>
      </w:pPr>
    </w:p>
    <w:p w14:paraId="2777A2CD" w14:textId="77777777" w:rsidR="00997F3A" w:rsidRDefault="00000000">
      <w:pPr>
        <w:spacing w:after="120" w:line="276" w:lineRule="auto"/>
      </w:pPr>
      <w:r>
        <w:rPr>
          <w:b/>
        </w:rPr>
        <w:t>11.</w:t>
      </w:r>
      <w:r>
        <w:t xml:space="preserve"> Write a SQL query to find the lowest Salary in the dataset and show the output.</w:t>
      </w:r>
    </w:p>
    <w:p w14:paraId="33AD5516" w14:textId="77777777" w:rsidR="00997F3A" w:rsidRDefault="00997F3A">
      <w:pPr>
        <w:spacing w:after="120" w:line="276" w:lineRule="auto"/>
      </w:pPr>
    </w:p>
    <w:p w14:paraId="1BA5F2D4" w14:textId="77777777" w:rsidR="00997F3A" w:rsidRDefault="00997F3A">
      <w:pPr>
        <w:spacing w:after="240" w:line="276" w:lineRule="auto"/>
      </w:pPr>
    </w:p>
    <w:p w14:paraId="48616D95" w14:textId="77777777" w:rsidR="00997F3A" w:rsidRDefault="00000000">
      <w:pPr>
        <w:spacing w:after="120" w:line="276" w:lineRule="auto"/>
      </w:pPr>
      <w:r>
        <w:rPr>
          <w:b/>
        </w:rPr>
        <w:t>12.</w:t>
      </w:r>
      <w:r>
        <w:t xml:space="preserve"> Write a SQL query to calculate the average Salary for each Department and show the output.</w:t>
      </w:r>
    </w:p>
    <w:p w14:paraId="5CB5BA4E" w14:textId="77777777" w:rsidR="00997F3A" w:rsidRDefault="00997F3A">
      <w:pPr>
        <w:spacing w:after="120" w:line="276" w:lineRule="auto"/>
      </w:pPr>
    </w:p>
    <w:p w14:paraId="42B91F9F" w14:textId="77777777" w:rsidR="00997F3A" w:rsidRDefault="00997F3A">
      <w:pPr>
        <w:spacing w:after="240" w:line="276" w:lineRule="auto"/>
      </w:pPr>
    </w:p>
    <w:sectPr w:rsidR="00997F3A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9060" w14:textId="77777777" w:rsidR="009139DE" w:rsidRDefault="009139DE">
      <w:pPr>
        <w:spacing w:after="0"/>
      </w:pPr>
      <w:r>
        <w:separator/>
      </w:r>
    </w:p>
  </w:endnote>
  <w:endnote w:type="continuationSeparator" w:id="0">
    <w:p w14:paraId="397FC2F7" w14:textId="77777777" w:rsidR="009139DE" w:rsidRDefault="009139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AB7A4" w14:textId="77777777" w:rsidR="00997F3A" w:rsidRDefault="00000000">
    <w:pPr>
      <w:pStyle w:val="Footer"/>
      <w:jc w:val="center"/>
    </w:pPr>
    <w:r>
      <w:rPr>
        <w:color w:val="44546A"/>
        <w:sz w:val="18"/>
      </w:rPr>
      <w:t xml:space="preserve">Page </w:t>
    </w:r>
    <w:r>
      <w:rPr>
        <w:color w:val="44546A"/>
        <w:sz w:val="18"/>
      </w:rPr>
      <w:fldChar w:fldCharType="begin"/>
    </w:r>
    <w:r>
      <w:rPr>
        <w:color w:val="44546A"/>
        <w:sz w:val="18"/>
      </w:rPr>
      <w:instrText>PAGE</w:instrText>
    </w:r>
    <w:r>
      <w:rPr>
        <w:color w:val="44546A"/>
        <w:sz w:val="18"/>
      </w:rPr>
      <w:fldChar w:fldCharType="separate"/>
    </w:r>
    <w:r>
      <w:rPr>
        <w:color w:val="44546A"/>
        <w:sz w:val="18"/>
      </w:rPr>
      <w:t>1</w:t>
    </w:r>
    <w:r>
      <w:rPr>
        <w:color w:val="44546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3DC2C" w14:textId="77777777" w:rsidR="009139DE" w:rsidRDefault="009139DE">
      <w:pPr>
        <w:spacing w:after="0"/>
      </w:pPr>
      <w:r>
        <w:separator/>
      </w:r>
    </w:p>
  </w:footnote>
  <w:footnote w:type="continuationSeparator" w:id="0">
    <w:p w14:paraId="65BA330F" w14:textId="77777777" w:rsidR="009139DE" w:rsidRDefault="009139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8E93" w14:textId="77777777" w:rsidR="00997F3A" w:rsidRDefault="00000000">
    <w:pPr>
      <w:pStyle w:val="Header"/>
    </w:pPr>
    <w:r>
      <w:rPr>
        <w:color w:val="44546A"/>
        <w:sz w:val="18"/>
      </w:rPr>
      <w:t>SQL Practice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7249254">
    <w:abstractNumId w:val="8"/>
  </w:num>
  <w:num w:numId="2" w16cid:durableId="656226725">
    <w:abstractNumId w:val="6"/>
  </w:num>
  <w:num w:numId="3" w16cid:durableId="633825984">
    <w:abstractNumId w:val="5"/>
  </w:num>
  <w:num w:numId="4" w16cid:durableId="1041056369">
    <w:abstractNumId w:val="4"/>
  </w:num>
  <w:num w:numId="5" w16cid:durableId="688413688">
    <w:abstractNumId w:val="7"/>
  </w:num>
  <w:num w:numId="6" w16cid:durableId="1462964621">
    <w:abstractNumId w:val="3"/>
  </w:num>
  <w:num w:numId="7" w16cid:durableId="101459838">
    <w:abstractNumId w:val="2"/>
  </w:num>
  <w:num w:numId="8" w16cid:durableId="2018339194">
    <w:abstractNumId w:val="1"/>
  </w:num>
  <w:num w:numId="9" w16cid:durableId="309796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C6E88"/>
    <w:rsid w:val="009139DE"/>
    <w:rsid w:val="00997F3A"/>
    <w:rsid w:val="009F08B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59A6A7"/>
  <w14:defaultImageDpi w14:val="300"/>
  <w15:docId w15:val="{9D78BAFF-0C3F-45C9-BD9F-F3C7F7BA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Kim Seefeld</cp:lastModifiedBy>
  <cp:revision>2</cp:revision>
  <dcterms:created xsi:type="dcterms:W3CDTF">2026-06-08T00:35:00Z</dcterms:created>
  <dcterms:modified xsi:type="dcterms:W3CDTF">2026-06-08T00:35:00Z</dcterms:modified>
  <cp:category/>
</cp:coreProperties>
</file>